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>DG-EG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70226931" name="a5794ed0-065a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391593" name="a5794ed0-065a-11f1-a625-b9511d2dd99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80320624" name="aa6d0210-065a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312938" name="aa6d0210-065a-11f1-a625-b9511d2dd99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sämtliche Holzbauteile</w:t>
            </w:r>
          </w:p>
          <w:p>
            <w:pPr>
              <w:spacing w:before="0" w:after="0"/>
            </w:pPr>
            <w:r>
              <w:t>DG-EG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Verkleidungs- und Konstruktionsholz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1138910" name="9ebc7ee0-065b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0219491" name="9ebc7ee0-065b-11f1-a625-b9511d2dd99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2655221" name="a34bcb00-065b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849289" name="a34bcb00-065b-11f1-a625-b9511d2dd9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Abzug an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5583392" name="dea5db20-065e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7044411" name="dea5db20-065e-11f1-a625-b9511d2dd9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2172063" name="f5a7e6b0-065e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8344567" name="f5a7e6b0-065e-11f1-a625-b9511d2dd99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Wand oder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9526221" name="51766750-065f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6861101" name="51766750-065f-11f1-a625-b9511d2dd99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29149911" name="56ab6950-065f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6632338" name="56ab6950-065f-11f1-a625-b9511d2dd99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9369832" name="58aefa20-0662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9410215" name="58aefa20-0662-11f1-a625-b9511d2dd99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5319758" name="6e030790-0662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8722689" name="6e030790-0662-11f1-a625-b9511d2dd99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Tür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04985053" name="836b1cc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175966" name="836b1cc0-0663-11f1-a625-b9511d2dd99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41488974" name="86cac28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502560" name="86cac280-0663-11f1-a625-b9511d2dd99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Decke, teilweise eingemauert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1119271" name="c684157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365963" name="c6841570-0663-11f1-a625-b9511d2dd99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8238763" name="cfa12710-0663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148806" name="cfa12710-0663-11f1-a625-b9511d2dd99d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Werksratt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und 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3468050" name="774b8410-0664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118214" name="774b8410-0664-11f1-a625-b9511d2dd99d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6928344" name="b1011350-0664-11f1-a625-b9511d2dd9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5555567" name="b1011350-0664-11f1-a625-b9511d2dd99d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Bärholzstrasse 55, 5610 Wohlen, AG, Switzerland</w:t>
          </w:r>
        </w:p>
        <w:p>
          <w:pPr>
            <w:spacing w:before="0" w:after="0"/>
          </w:pPr>
          <w:r>
            <w:t>709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